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426" w:rsidRPr="0038336A" w:rsidRDefault="00BB2FD8" w:rsidP="0038336A">
      <w:pPr>
        <w:pStyle w:val="Titolo1"/>
        <w:spacing w:before="0" w:after="6" w:line="312" w:lineRule="auto"/>
        <w:jc w:val="right"/>
        <w:rPr>
          <w:rFonts w:cstheme="majorHAnsi"/>
          <w:color w:val="000000" w:themeColor="text1"/>
          <w:sz w:val="24"/>
          <w:szCs w:val="24"/>
          <w:lang w:val="it-IT"/>
        </w:rPr>
      </w:pPr>
      <w:bookmarkStart w:id="0" w:name="_GoBack"/>
      <w:bookmarkEnd w:id="0"/>
      <w:r w:rsidRPr="0038336A">
        <w:rPr>
          <w:rFonts w:cstheme="majorHAnsi"/>
          <w:color w:val="000000" w:themeColor="text1"/>
          <w:sz w:val="24"/>
          <w:szCs w:val="24"/>
          <w:lang w:val="it-IT"/>
        </w:rPr>
        <w:t>ALLEGATO A</w:t>
      </w:r>
    </w:p>
    <w:p w:rsidR="0038336A" w:rsidRDefault="0038336A" w:rsidP="0038336A">
      <w:pPr>
        <w:spacing w:after="6" w:line="312" w:lineRule="auto"/>
        <w:jc w:val="right"/>
        <w:rPr>
          <w:rFonts w:asciiTheme="majorHAnsi" w:hAnsiTheme="majorHAnsi" w:cstheme="majorHAnsi"/>
          <w:b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Al Dirigente Scolastico dell'I.C. "G. E. Rizzo" – Melilli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br/>
      </w:r>
    </w:p>
    <w:p w:rsidR="00DF2426" w:rsidRPr="0038336A" w:rsidRDefault="0038336A" w:rsidP="0038336A">
      <w:pPr>
        <w:spacing w:after="6" w:line="312" w:lineRule="auto"/>
        <w:ind w:left="-1134" w:right="-574"/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b/>
          <w:color w:val="000000" w:themeColor="text1"/>
          <w:sz w:val="24"/>
          <w:szCs w:val="24"/>
          <w:lang w:val="it-IT"/>
        </w:rPr>
        <w:t>OGGETTO: ISTANZA DI PARTECIPAZIONE E SCHEDA DI AUTO ED ETERO VALUTAZIONE- VALORIZZAZIONE DEL MERITO DEL PERSONALE A.T.A.- A. S. 2025/2026</w:t>
      </w:r>
    </w:p>
    <w:p w:rsidR="0038336A" w:rsidRDefault="0038336A" w:rsidP="0038336A">
      <w:pPr>
        <w:spacing w:after="6" w:line="312" w:lineRule="auto"/>
        <w:jc w:val="center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426" w:rsidRPr="0038336A" w:rsidRDefault="00BB2FD8" w:rsidP="0038336A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Il/La sottoscritto/a ______________________________ nato/a a __________________ il __________</w:t>
      </w: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Profilo: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Assistente Amministrativo  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Collaboratore Scolastico</w:t>
      </w: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Contratto: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Tempo indeterminato 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TD 30 giugno 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TD 31 agosto</w:t>
      </w:r>
    </w:p>
    <w:p w:rsidR="0038336A" w:rsidRDefault="0038336A" w:rsidP="0038336A">
      <w:pPr>
        <w:pStyle w:val="Titolo2"/>
        <w:spacing w:before="0" w:after="6" w:line="312" w:lineRule="auto"/>
        <w:ind w:left="-1134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</w:p>
    <w:p w:rsidR="00DF2426" w:rsidRPr="0038336A" w:rsidRDefault="00BB2FD8" w:rsidP="0038336A">
      <w:pPr>
        <w:pStyle w:val="Titolo2"/>
        <w:spacing w:before="0" w:after="6" w:line="312" w:lineRule="auto"/>
        <w:ind w:left="-1134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>CHIEDE</w:t>
      </w: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di partecipare alla procedura di attribuzione della valorizzazione del merito del personale A.T.A. per l'a.s. 2025/2026.</w:t>
      </w:r>
    </w:p>
    <w:p w:rsidR="00DF2426" w:rsidRPr="0038336A" w:rsidRDefault="00BB2FD8" w:rsidP="0038336A">
      <w:pPr>
        <w:pStyle w:val="Titolo2"/>
        <w:spacing w:before="0" w:after="6" w:line="312" w:lineRule="auto"/>
        <w:ind w:left="-1134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>Prerequisito di accesso</w:t>
      </w: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Numero giorni di assenza (escluse ferie e formazione autorizzata):</w:t>
      </w: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0-9   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10-19   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20-29</w:t>
      </w:r>
    </w:p>
    <w:p w:rsidR="0038336A" w:rsidRDefault="0038336A" w:rsidP="0038336A">
      <w:pPr>
        <w:pStyle w:val="Titolo2"/>
        <w:spacing w:before="0" w:after="6" w:line="312" w:lineRule="auto"/>
        <w:ind w:left="-1134"/>
        <w:rPr>
          <w:rFonts w:cstheme="majorHAnsi"/>
          <w:color w:val="000000" w:themeColor="text1"/>
          <w:sz w:val="24"/>
          <w:szCs w:val="24"/>
          <w:lang w:val="it-IT"/>
        </w:rPr>
      </w:pPr>
    </w:p>
    <w:p w:rsidR="00DF2426" w:rsidRPr="0038336A" w:rsidRDefault="00BB2FD8" w:rsidP="0038336A">
      <w:pPr>
        <w:pStyle w:val="Titolo2"/>
        <w:spacing w:before="0" w:after="6" w:line="312" w:lineRule="auto"/>
        <w:ind w:left="-1134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 xml:space="preserve">SEZIONE A - </w:t>
      </w:r>
      <w:r w:rsidRPr="0038336A">
        <w:rPr>
          <w:rFonts w:cstheme="majorHAnsi"/>
          <w:color w:val="000000" w:themeColor="text1"/>
          <w:sz w:val="24"/>
          <w:szCs w:val="24"/>
          <w:lang w:val="it-IT"/>
        </w:rPr>
        <w:t>Scheda di Auto ed Etero Valutazione</w:t>
      </w:r>
    </w:p>
    <w:tbl>
      <w:tblPr>
        <w:tblStyle w:val="Grigliatabella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2142"/>
        <w:gridCol w:w="2184"/>
        <w:gridCol w:w="2899"/>
        <w:gridCol w:w="3260"/>
      </w:tblGrid>
      <w:tr w:rsidR="005260CD" w:rsidRPr="0038336A" w:rsidTr="005260CD">
        <w:trPr>
          <w:jc w:val="center"/>
        </w:trPr>
        <w:tc>
          <w:tcPr>
            <w:tcW w:w="214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Criterio</w:t>
            </w:r>
          </w:p>
        </w:tc>
        <w:tc>
          <w:tcPr>
            <w:tcW w:w="2184" w:type="dxa"/>
          </w:tcPr>
          <w:p w:rsidR="00DF2426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Autovalutazione</w:t>
            </w:r>
          </w:p>
          <w:p w:rsidR="00DF26CC" w:rsidRPr="0038336A" w:rsidRDefault="00DF26CC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Candidato</w:t>
            </w:r>
          </w:p>
        </w:tc>
        <w:tc>
          <w:tcPr>
            <w:tcW w:w="2899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DSGA</w:t>
            </w:r>
          </w:p>
        </w:tc>
        <w:tc>
          <w:tcPr>
            <w:tcW w:w="326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</w:t>
            </w:r>
          </w:p>
        </w:tc>
      </w:tr>
      <w:tr w:rsidR="005260CD" w:rsidRPr="0038336A" w:rsidTr="005260CD">
        <w:trPr>
          <w:jc w:val="center"/>
        </w:trPr>
        <w:tc>
          <w:tcPr>
            <w:tcW w:w="214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it-IT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it-IT"/>
              </w:rPr>
              <w:t>Raggiungimento degli obiettivi del Piano delle Attività</w:t>
            </w:r>
          </w:p>
        </w:tc>
        <w:tc>
          <w:tcPr>
            <w:tcW w:w="2184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  <w:tc>
          <w:tcPr>
            <w:tcW w:w="2899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  <w:tc>
          <w:tcPr>
            <w:tcW w:w="326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</w:tr>
      <w:tr w:rsidR="005260CD" w:rsidRPr="0038336A" w:rsidTr="005260CD">
        <w:trPr>
          <w:jc w:val="center"/>
        </w:trPr>
        <w:tc>
          <w:tcPr>
            <w:tcW w:w="214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it-IT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it-IT"/>
              </w:rPr>
              <w:t>Partecipazione ad attività di formazione</w:t>
            </w:r>
          </w:p>
        </w:tc>
        <w:tc>
          <w:tcPr>
            <w:tcW w:w="2184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  <w:tc>
          <w:tcPr>
            <w:tcW w:w="2899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  <w:tc>
          <w:tcPr>
            <w:tcW w:w="326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</w:tr>
      <w:tr w:rsidR="005260CD" w:rsidRPr="0038336A" w:rsidTr="005260CD">
        <w:trPr>
          <w:jc w:val="center"/>
        </w:trPr>
        <w:tc>
          <w:tcPr>
            <w:tcW w:w="2142" w:type="dxa"/>
          </w:tcPr>
          <w:p w:rsidR="00DF2426" w:rsidRPr="005260CD" w:rsidRDefault="005260CD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it-IT"/>
              </w:rPr>
            </w:pPr>
            <w:r w:rsidRPr="005260CD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C. Disponibilità alla sostituzione dei colleghi assenti (Collaboratori </w:t>
            </w:r>
            <w:r w:rsidRPr="005260CD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lastRenderedPageBreak/>
              <w:t>Scolastici) ovvero disponibilità allo svolgimento di attività ulteriori richieste dal Dirigente Scolastico e/o dal Direttore dei Servizi Generali e Amministrativi, nell'ambito delle rispettive competenze, non previste dal Piano delle Attività (Assistenti Amministrativi).</w:t>
            </w:r>
          </w:p>
        </w:tc>
        <w:tc>
          <w:tcPr>
            <w:tcW w:w="2184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lastRenderedPageBreak/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  <w:tc>
          <w:tcPr>
            <w:tcW w:w="2899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  <w:tc>
          <w:tcPr>
            <w:tcW w:w="326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Ottimo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Buono  </w:t>
            </w:r>
            <w:r w:rsidRPr="0038336A">
              <w:rPr>
                <w:rFonts w:ascii="Segoe UI Symbol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Sufficiente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Osservazioni: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br/>
              <w:t>________________</w:t>
            </w:r>
          </w:p>
        </w:tc>
      </w:tr>
    </w:tbl>
    <w:p w:rsidR="00DF26CC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Osservazioni del Candidato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: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br/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426" w:rsidRPr="0038336A" w:rsidRDefault="00DF2426" w:rsidP="0038336A">
      <w:pPr>
        <w:spacing w:after="6" w:line="312" w:lineRule="auto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:rsidR="00DF2426" w:rsidRPr="0038336A" w:rsidRDefault="00BB2FD8" w:rsidP="0038336A">
      <w:pPr>
        <w:pStyle w:val="Titolo3"/>
        <w:spacing w:before="0" w:after="6" w:line="312" w:lineRule="auto"/>
        <w:rPr>
          <w:rFonts w:cstheme="majorHAnsi"/>
          <w:color w:val="000000" w:themeColor="text1"/>
          <w:sz w:val="24"/>
          <w:szCs w:val="24"/>
        </w:rPr>
      </w:pPr>
      <w:r w:rsidRPr="0038336A">
        <w:rPr>
          <w:rFonts w:cstheme="majorHAnsi"/>
          <w:color w:val="000000" w:themeColor="text1"/>
          <w:sz w:val="24"/>
          <w:szCs w:val="24"/>
        </w:rPr>
        <w:t>Legenda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5205"/>
        <w:gridCol w:w="5427"/>
      </w:tblGrid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Punteggio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Ottimo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Buono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Sufficiente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DF26CC" w:rsidRPr="0038336A" w:rsidRDefault="00DF26CC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Firma del Candidato 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</w:t>
      </w:r>
    </w:p>
    <w:p w:rsidR="00DF26CC" w:rsidRPr="0038336A" w:rsidRDefault="00DF26CC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Firma del DSGA 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</w:t>
      </w:r>
    </w:p>
    <w:p w:rsidR="00DF26CC" w:rsidRPr="0038336A" w:rsidRDefault="00DF26CC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Firma del Dirigente Scolastico 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</w:t>
      </w:r>
    </w:p>
    <w:p w:rsidR="0038336A" w:rsidRDefault="0038336A" w:rsidP="0038336A">
      <w:pPr>
        <w:pStyle w:val="Titolo2"/>
        <w:spacing w:before="0" w:after="6" w:line="312" w:lineRule="auto"/>
        <w:rPr>
          <w:rFonts w:cstheme="majorHAnsi"/>
          <w:color w:val="000000" w:themeColor="text1"/>
          <w:sz w:val="24"/>
          <w:szCs w:val="24"/>
          <w:lang w:val="it-IT"/>
        </w:rPr>
      </w:pPr>
    </w:p>
    <w:p w:rsidR="00DF2426" w:rsidRDefault="00BB2FD8" w:rsidP="0038336A">
      <w:pPr>
        <w:pStyle w:val="Titolo2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>SEZIONE B - Bonus del Dirigente Scolastico</w:t>
      </w:r>
    </w:p>
    <w:p w:rsidR="00A84561" w:rsidRPr="00A84561" w:rsidRDefault="00A84561" w:rsidP="00A84561">
      <w:pPr>
        <w:spacing w:after="6" w:line="312" w:lineRule="auto"/>
        <w:ind w:left="-992" w:right="-1281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A84561">
        <w:rPr>
          <w:rFonts w:asciiTheme="majorHAnsi" w:hAnsiTheme="majorHAnsi" w:cstheme="majorHAnsi"/>
          <w:sz w:val="24"/>
          <w:szCs w:val="24"/>
          <w:lang w:val="it-IT"/>
        </w:rPr>
        <w:t>La presente Sezione è compilata dal Direttore dei Servizi Generali e Amministrativi ai fini della formulazione della proposta istruttoria e dal Dirigente Scolastico ai fini dell'attribuzione del punteggio definitivo, secondo i descrittori contenuti nell'Allegato B.</w:t>
      </w:r>
    </w:p>
    <w:p w:rsidR="00A84561" w:rsidRDefault="00A84561" w:rsidP="0038336A">
      <w:pPr>
        <w:pStyle w:val="Titolo3"/>
        <w:spacing w:before="0" w:after="6" w:line="312" w:lineRule="auto"/>
        <w:rPr>
          <w:rFonts w:cstheme="majorHAnsi"/>
          <w:color w:val="000000" w:themeColor="text1"/>
          <w:sz w:val="24"/>
          <w:szCs w:val="24"/>
        </w:rPr>
      </w:pPr>
    </w:p>
    <w:p w:rsidR="00DF2426" w:rsidRPr="0038336A" w:rsidRDefault="00BB2FD8" w:rsidP="00A84561">
      <w:pPr>
        <w:pStyle w:val="Titolo3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</w:rPr>
      </w:pPr>
      <w:r w:rsidRPr="0038336A">
        <w:rPr>
          <w:rFonts w:cstheme="majorHAnsi"/>
          <w:color w:val="000000" w:themeColor="text1"/>
          <w:sz w:val="24"/>
          <w:szCs w:val="24"/>
        </w:rPr>
        <w:t>Spirito di iniziativa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1702"/>
        <w:gridCol w:w="2977"/>
        <w:gridCol w:w="1843"/>
        <w:gridCol w:w="4110"/>
      </w:tblGrid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Proposta DSGA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DSGA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</w:t>
            </w: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</w:t>
            </w:r>
          </w:p>
        </w:tc>
      </w:tr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____/6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____/6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</w:tr>
    </w:tbl>
    <w:p w:rsidR="00A84561" w:rsidRDefault="00A84561" w:rsidP="0038336A">
      <w:pPr>
        <w:pStyle w:val="Titolo3"/>
        <w:spacing w:before="0" w:after="6" w:line="312" w:lineRule="auto"/>
        <w:rPr>
          <w:rFonts w:cstheme="majorHAnsi"/>
          <w:color w:val="000000" w:themeColor="text1"/>
          <w:sz w:val="24"/>
          <w:szCs w:val="24"/>
          <w:lang w:val="it-IT"/>
        </w:rPr>
      </w:pPr>
    </w:p>
    <w:p w:rsidR="00DF2426" w:rsidRPr="0038336A" w:rsidRDefault="00BB2FD8" w:rsidP="00A84561">
      <w:pPr>
        <w:pStyle w:val="Titolo3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>Spirito di collaborazione con i colleghi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1702"/>
        <w:gridCol w:w="2977"/>
        <w:gridCol w:w="1843"/>
        <w:gridCol w:w="4110"/>
      </w:tblGrid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Proposta DSGA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DSGA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</w:t>
            </w:r>
          </w:p>
        </w:tc>
      </w:tr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____/6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____/6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</w:tr>
    </w:tbl>
    <w:p w:rsidR="00A84561" w:rsidRDefault="00A84561" w:rsidP="0038336A">
      <w:pPr>
        <w:pStyle w:val="Titolo3"/>
        <w:spacing w:before="0" w:after="6" w:line="312" w:lineRule="auto"/>
        <w:rPr>
          <w:rFonts w:cstheme="majorHAnsi"/>
          <w:color w:val="000000" w:themeColor="text1"/>
          <w:sz w:val="24"/>
          <w:szCs w:val="24"/>
          <w:lang w:val="it-IT"/>
        </w:rPr>
      </w:pPr>
    </w:p>
    <w:p w:rsidR="00DF2426" w:rsidRDefault="00BB2FD8" w:rsidP="00A84561">
      <w:pPr>
        <w:pStyle w:val="Titolo3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cstheme="majorHAnsi"/>
          <w:color w:val="000000" w:themeColor="text1"/>
          <w:sz w:val="24"/>
          <w:szCs w:val="24"/>
          <w:lang w:val="it-IT"/>
        </w:rPr>
        <w:t>Carico di lavoro ed impegno profuso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1702"/>
        <w:gridCol w:w="2977"/>
        <w:gridCol w:w="1843"/>
        <w:gridCol w:w="4110"/>
      </w:tblGrid>
      <w:tr w:rsidR="0038336A" w:rsidRPr="0038336A" w:rsidTr="0038336A">
        <w:tc>
          <w:tcPr>
            <w:tcW w:w="1702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Proposta DSGA</w:t>
            </w:r>
          </w:p>
        </w:tc>
        <w:tc>
          <w:tcPr>
            <w:tcW w:w="2977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DSGA</w:t>
            </w:r>
          </w:p>
        </w:tc>
        <w:tc>
          <w:tcPr>
            <w:tcW w:w="1843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</w:t>
            </w:r>
          </w:p>
        </w:tc>
        <w:tc>
          <w:tcPr>
            <w:tcW w:w="4110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</w:t>
            </w:r>
          </w:p>
        </w:tc>
      </w:tr>
      <w:tr w:rsidR="0038336A" w:rsidRPr="0038336A" w:rsidTr="0038336A">
        <w:tc>
          <w:tcPr>
            <w:tcW w:w="1702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</w:t>
            </w:r>
            <w:r w:rsidR="00B351F5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  <w:tc>
          <w:tcPr>
            <w:tcW w:w="1843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</w:t>
            </w:r>
            <w:r w:rsidR="00B56B1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38336A" w:rsidRPr="0038336A" w:rsidRDefault="0038336A" w:rsidP="001C49AB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</w:tr>
    </w:tbl>
    <w:p w:rsidR="00A84561" w:rsidRDefault="00A84561" w:rsidP="0038336A">
      <w:pPr>
        <w:pStyle w:val="Titolo3"/>
        <w:spacing w:before="0" w:after="6" w:line="312" w:lineRule="auto"/>
        <w:rPr>
          <w:rFonts w:cstheme="majorHAnsi"/>
          <w:color w:val="000000" w:themeColor="text1"/>
          <w:sz w:val="24"/>
          <w:szCs w:val="24"/>
        </w:rPr>
      </w:pPr>
    </w:p>
    <w:p w:rsidR="00DF2426" w:rsidRPr="0038336A" w:rsidRDefault="00BB2FD8" w:rsidP="00A84561">
      <w:pPr>
        <w:pStyle w:val="Titolo3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</w:rPr>
      </w:pPr>
      <w:r w:rsidRPr="0038336A">
        <w:rPr>
          <w:rFonts w:cstheme="majorHAnsi"/>
          <w:color w:val="000000" w:themeColor="text1"/>
          <w:sz w:val="24"/>
          <w:szCs w:val="24"/>
        </w:rPr>
        <w:t>Eccellenza dei risultati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1702"/>
        <w:gridCol w:w="2977"/>
        <w:gridCol w:w="1843"/>
        <w:gridCol w:w="4110"/>
      </w:tblGrid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Proposta DSGA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DSGA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Valutazione DS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Motivazione DS</w:t>
            </w:r>
          </w:p>
        </w:tc>
      </w:tr>
      <w:tr w:rsidR="0038336A" w:rsidRPr="0038336A" w:rsidTr="0038336A">
        <w:tc>
          <w:tcPr>
            <w:tcW w:w="1702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____/4</w:t>
            </w:r>
          </w:p>
        </w:tc>
        <w:tc>
          <w:tcPr>
            <w:tcW w:w="297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  <w:tc>
          <w:tcPr>
            <w:tcW w:w="1843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____/4</w:t>
            </w:r>
          </w:p>
        </w:tc>
        <w:tc>
          <w:tcPr>
            <w:tcW w:w="4110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________________</w:t>
            </w:r>
          </w:p>
        </w:tc>
      </w:tr>
    </w:tbl>
    <w:p w:rsidR="00A84561" w:rsidRDefault="00A84561" w:rsidP="0038336A">
      <w:pPr>
        <w:pStyle w:val="Titolo2"/>
        <w:spacing w:before="0" w:after="6" w:line="312" w:lineRule="auto"/>
        <w:rPr>
          <w:rFonts w:cstheme="majorHAnsi"/>
          <w:color w:val="000000" w:themeColor="text1"/>
          <w:sz w:val="24"/>
          <w:szCs w:val="24"/>
        </w:rPr>
      </w:pPr>
    </w:p>
    <w:p w:rsidR="00DF2426" w:rsidRPr="0038336A" w:rsidRDefault="00BB2FD8" w:rsidP="00A84561">
      <w:pPr>
        <w:pStyle w:val="Titolo2"/>
        <w:spacing w:before="0" w:after="6" w:line="312" w:lineRule="auto"/>
        <w:jc w:val="center"/>
        <w:rPr>
          <w:rFonts w:cstheme="majorHAnsi"/>
          <w:color w:val="000000" w:themeColor="text1"/>
          <w:sz w:val="24"/>
          <w:szCs w:val="24"/>
        </w:rPr>
      </w:pPr>
      <w:r w:rsidRPr="0038336A">
        <w:rPr>
          <w:rFonts w:cstheme="majorHAnsi"/>
          <w:color w:val="000000" w:themeColor="text1"/>
          <w:sz w:val="24"/>
          <w:szCs w:val="24"/>
        </w:rPr>
        <w:t>Quadro riassuntivo</w:t>
      </w:r>
    </w:p>
    <w:tbl>
      <w:tblPr>
        <w:tblStyle w:val="Grigliatabella"/>
        <w:tblW w:w="10632" w:type="dxa"/>
        <w:tblInd w:w="-885" w:type="dxa"/>
        <w:tblLook w:val="04A0" w:firstRow="1" w:lastRow="0" w:firstColumn="1" w:lastColumn="0" w:noHBand="0" w:noVBand="1"/>
      </w:tblPr>
      <w:tblGrid>
        <w:gridCol w:w="5205"/>
        <w:gridCol w:w="5427"/>
      </w:tblGrid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Voce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Punteggio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Totale Sezione A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__/9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Totale Bonus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__/20</w:t>
            </w:r>
          </w:p>
        </w:tc>
      </w:tr>
      <w:tr w:rsidR="0038336A" w:rsidRPr="0038336A" w:rsidTr="0038336A">
        <w:tc>
          <w:tcPr>
            <w:tcW w:w="5205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Punteggio complessivo</w:t>
            </w:r>
          </w:p>
        </w:tc>
        <w:tc>
          <w:tcPr>
            <w:tcW w:w="5427" w:type="dxa"/>
          </w:tcPr>
          <w:p w:rsidR="00DF2426" w:rsidRPr="0038336A" w:rsidRDefault="00BB2FD8" w:rsidP="0038336A">
            <w:pPr>
              <w:spacing w:after="6"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38336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__/29</w:t>
            </w:r>
          </w:p>
        </w:tc>
      </w:tr>
    </w:tbl>
    <w:p w:rsidR="00A84561" w:rsidRDefault="00A84561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426" w:rsidRPr="0038336A" w:rsidRDefault="00BB2FD8" w:rsidP="0038336A">
      <w:pPr>
        <w:spacing w:after="6" w:line="312" w:lineRule="auto"/>
        <w:ind w:left="-1134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Esito: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Beneficiario </w:t>
      </w:r>
      <w:r w:rsidRPr="0038336A">
        <w:rPr>
          <w:rFonts w:ascii="Segoe UI Symbol" w:hAnsi="Segoe UI Symbol" w:cs="Segoe UI Symbol"/>
          <w:color w:val="000000" w:themeColor="text1"/>
          <w:sz w:val="24"/>
          <w:szCs w:val="24"/>
          <w:lang w:val="it-IT"/>
        </w:rPr>
        <w:t>☐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 xml:space="preserve"> Non beneficiario</w:t>
      </w:r>
    </w:p>
    <w:p w:rsidR="00325538" w:rsidRDefault="00325538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Osservazioni del DSGA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: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br/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A84561" w:rsidRPr="00A84561" w:rsidRDefault="00A84561" w:rsidP="00DF26CC">
      <w:pPr>
        <w:spacing w:after="6" w:line="312" w:lineRule="auto"/>
        <w:ind w:left="-1134" w:right="-999"/>
        <w:rPr>
          <w:rFonts w:asciiTheme="majorHAnsi" w:hAnsiTheme="majorHAnsi" w:cstheme="majorHAnsi"/>
          <w:sz w:val="24"/>
          <w:szCs w:val="24"/>
          <w:lang w:val="it-IT"/>
        </w:rPr>
      </w:pPr>
      <w:r w:rsidRPr="00A84561">
        <w:rPr>
          <w:rFonts w:asciiTheme="majorHAnsi" w:hAnsiTheme="majorHAnsi" w:cstheme="majorHAnsi"/>
          <w:sz w:val="24"/>
          <w:szCs w:val="24"/>
          <w:lang w:val="it-IT"/>
        </w:rPr>
        <w:lastRenderedPageBreak/>
        <w:t>Motivazione dell'eventuale discostamento dalla proposta istruttoria del DSGA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DF26CC" w:rsidRPr="0038336A" w:rsidRDefault="00DF26CC" w:rsidP="00DF26CC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</w:t>
      </w:r>
    </w:p>
    <w:p w:rsidR="00A84561" w:rsidRDefault="00A84561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A84561" w:rsidRDefault="00A84561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6CC" w:rsidRPr="0038336A" w:rsidRDefault="00DF26CC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Firma del DSGA ______________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</w:t>
      </w:r>
    </w:p>
    <w:p w:rsidR="00A84561" w:rsidRDefault="00A84561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A84561" w:rsidRDefault="00A84561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p w:rsidR="00DF26CC" w:rsidRPr="0038336A" w:rsidRDefault="00DF26CC" w:rsidP="00DF26CC">
      <w:pPr>
        <w:spacing w:after="10" w:line="360" w:lineRule="auto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Firma del Dirigente Scolastico _____</w:t>
      </w:r>
      <w:r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</w:t>
      </w:r>
      <w:r w:rsidRPr="0038336A"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  <w:t>____________________</w:t>
      </w:r>
    </w:p>
    <w:p w:rsidR="005260CD" w:rsidRDefault="005260CD" w:rsidP="005260CD">
      <w:pPr>
        <w:spacing w:after="6" w:line="312" w:lineRule="auto"/>
        <w:ind w:left="-1134" w:right="-999"/>
        <w:rPr>
          <w:rFonts w:asciiTheme="majorHAnsi" w:hAnsiTheme="majorHAnsi" w:cstheme="majorHAnsi"/>
          <w:color w:val="000000" w:themeColor="text1"/>
          <w:sz w:val="24"/>
          <w:szCs w:val="24"/>
          <w:lang w:val="it-IT"/>
        </w:rPr>
      </w:pPr>
    </w:p>
    <w:sectPr w:rsidR="005260CD" w:rsidSect="00034616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FD8" w:rsidRDefault="00BB2FD8" w:rsidP="00325538">
      <w:pPr>
        <w:spacing w:after="0" w:line="240" w:lineRule="auto"/>
      </w:pPr>
      <w:r>
        <w:separator/>
      </w:r>
    </w:p>
  </w:endnote>
  <w:endnote w:type="continuationSeparator" w:id="0">
    <w:p w:rsidR="00BB2FD8" w:rsidRDefault="00BB2FD8" w:rsidP="00325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98462944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325538" w:rsidRDefault="00325538" w:rsidP="006228EF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325538" w:rsidRDefault="00325538" w:rsidP="003255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27228301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325538" w:rsidRDefault="00325538" w:rsidP="006228EF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:rsidR="00325538" w:rsidRDefault="00325538" w:rsidP="0032553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FD8" w:rsidRDefault="00BB2FD8" w:rsidP="00325538">
      <w:pPr>
        <w:spacing w:after="0" w:line="240" w:lineRule="auto"/>
      </w:pPr>
      <w:r>
        <w:separator/>
      </w:r>
    </w:p>
  </w:footnote>
  <w:footnote w:type="continuationSeparator" w:id="0">
    <w:p w:rsidR="00BB2FD8" w:rsidRDefault="00BB2FD8" w:rsidP="00325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5538"/>
    <w:rsid w:val="00326F90"/>
    <w:rsid w:val="0038336A"/>
    <w:rsid w:val="004025B8"/>
    <w:rsid w:val="005260CD"/>
    <w:rsid w:val="00A36EA1"/>
    <w:rsid w:val="00A84561"/>
    <w:rsid w:val="00A97EE1"/>
    <w:rsid w:val="00AA1D8D"/>
    <w:rsid w:val="00B351F5"/>
    <w:rsid w:val="00B47730"/>
    <w:rsid w:val="00B56B11"/>
    <w:rsid w:val="00BB2FD8"/>
    <w:rsid w:val="00C13352"/>
    <w:rsid w:val="00C669A4"/>
    <w:rsid w:val="00CB0664"/>
    <w:rsid w:val="00DF2426"/>
    <w:rsid w:val="00DF26C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CDDF8D6-8739-3946-9EDB-4DEF7D77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C693F"/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Numeropagina">
    <w:name w:val="page number"/>
    <w:basedOn w:val="Carpredefinitoparagrafo"/>
    <w:uiPriority w:val="99"/>
    <w:semiHidden/>
    <w:unhideWhenUsed/>
    <w:rsid w:val="00325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1D3734-6611-4F22-993B-2EFAAB60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SRIC84000X - I ISTITUTO COMPRENSIVO MELILLI</cp:lastModifiedBy>
  <cp:revision>2</cp:revision>
  <cp:lastPrinted>2026-07-16T07:34:00Z</cp:lastPrinted>
  <dcterms:created xsi:type="dcterms:W3CDTF">2026-07-16T09:46:00Z</dcterms:created>
  <dcterms:modified xsi:type="dcterms:W3CDTF">2026-07-16T09:46:00Z</dcterms:modified>
  <cp:category/>
</cp:coreProperties>
</file>